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0 on Linux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gesamtes OG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41328436" name="019db4ff-f7b0-7e04-a47d-c9726de4e1e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9805217" name="019db4ff-f7b0-7e04-a47d-c9726de4e1e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95001413" name="019db507-44bc-7858-9426-2ed35c6f72e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3345383" name="019db507-44bc-7858-9426-2ed35c6f72e6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31128159" name="019db50a-ac79-7128-8078-732da052d17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559536" name="019db50a-ac79-7128-8078-732da052d173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gesamtes EG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64689138" name="019db516-009b-71e5-9034-807fc0acccf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7110092" name="019db516-009b-71e5-9034-807fc0acccf6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65151978" name="019db51f-ab08-71ca-9561-4e9b1fb2e09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3886618" name="019db51f-ab08-71ca-9561-4e9b1fb2e09c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76387792" name="019db528-28b4-7f33-bbb1-a18d73b6809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0129086" name="019db528-28b4-7f33-bbb1-a18d73b68098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30992326" name="019db501-2234-7617-9498-83cdd62155d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8451272" name="019db501-2234-7617-9498-83cdd62155df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Treppenhaus / Gang </w:t>
            </w:r>
          </w:p>
          <w:p>
            <w:pPr>
              <w:spacing w:before="0" w:after="0" w:line="240" w:lineRule="auto"/>
            </w:pPr>
            <w:r>
              <w:t>OG-EG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179653" name="019db50f-4681-7015-93c5-9916481880e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0687842" name="019db50f-4681-7015-93c5-9916481880e1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36539334" name="019db518-e2c5-7ca1-8277-a2b219935b2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117926" name="019db518-e2c5-7ca1-8277-a2b219935b29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26149754" name="019db521-a27c-7f79-9a52-20dd1213381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1680669" name="019db521-a27c-7f79-9a52-20dd12133819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60527213" name="019db52d-402a-728f-8282-4df8475183f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9671818" name="019db52d-402a-728f-8282-4df8475183fe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EG-OG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22743"/>
                  <wp:effectExtent l="0" t="0" r="0" b="0"/>
                  <wp:docPr id="605737601" name="019db974-2fff-73e4-9569-9b342738672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4542608" name="019db974-2fff-73e4-9569-9b3427386727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227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55074786" name="019db502-0052-7a35-9ce3-715d5448f10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1761279" name="019db502-0052-7a35-9ce3-715d5448f10d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42981011" name="019db508-da1a-748e-8c36-7f82434801e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5307825" name="019db508-da1a-748e-8c36-7f82434801e3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75219456" name="019db50c-fd15-76c6-bc62-27c0d6c4472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2327022" name="019db50c-fd15-76c6-bc62-27c0d6c44724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Treppenhaus / Gang </w:t>
            </w:r>
          </w:p>
          <w:p>
            <w:pPr>
              <w:spacing w:before="0" w:after="0" w:line="240" w:lineRule="auto"/>
            </w:pPr>
            <w:r>
              <w:t>OG-EG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51510386" name="019db510-d40f-7cf5-855b-d17e6476f94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5364359" name="019db510-d40f-7cf5-855b-d17e6476f947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Wohnzimmer / 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42924426" name="019db51b-a0d6-761f-9b6c-34e8d01cd06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49759656" name="019db51b-a0d6-761f-9b6c-34e8d01cd06d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28756973" name="019db52e-9af6-7889-b1db-9396024e55c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8990082" name="019db52e-9af6-7889-b1db-9396024e55cf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16237948" name="019db508-119e-7104-a657-4c4873d4b68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3751314" name="019db508-119e-7104-a657-4c4873d4b681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86391170" name="019db50b-5f6a-7d36-9a77-7b0673dcda0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5383924" name="019db50b-5f6a-7d36-9a77-7b0673dcda0d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Chemineé</w:t>
            </w:r>
          </w:p>
        </w:tc>
        <w:tc>
          <w:p>
            <w:pPr>
              <w:spacing w:before="0" w:after="0" w:line="240" w:lineRule="auto"/>
            </w:pPr>
            <w:r>
              <w:t>Chemineé </w:t>
            </w:r>
          </w:p>
        </w:tc>
        <w:tc>
          <w:p>
            <w:pPr>
              <w:spacing w:before="0" w:after="0" w:line="240" w:lineRule="auto"/>
            </w:pPr>
            <w:r>
              <w:t>Asbest Schnur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01154428" name="019db513-e58a-7f6e-8be1-b95b40c70d9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5220142" name="019db513-e58a-7f6e-8be1-b95b40c70d9d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Reduit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12608029" name="019db523-351b-7be5-b336-646e3105f99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5947440" name="019db523-351b-7be5-b336-646e3105f99c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26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Alte Landstrasse 7, 8708 Männedorf</w:t>
          </w:r>
        </w:p>
        <w:p>
          <w:pPr>
            <w:spacing w:before="0" w:after="0"/>
          </w:pPr>
          <w:r>
            <w:t>DN 857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footer.xml" Type="http://schemas.openxmlformats.org/officeDocument/2006/relationships/footer" Id="rId26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